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1709079" name="11cf4770-ed32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0822348" name="11cf4770-ed32-11f0-a021-35a17ea9e945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03592612" name="27b9ef90-ed32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422547" name="27b9ef90-ed32-11f0-a021-35a17ea9e945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06495357" name="e4a2fd40-ed32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2960935" name="e4a2fd40-ed32-11f0-a021-35a17ea9e945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2236995" name="a42ae6d0-ed35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4009266" name="a42ae6d0-ed35-11f0-a021-35a17ea9e945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Küche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89799737" name="b77bd140-ed35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8715328" name="b77bd140-ed35-11f0-a021-35a17ea9e945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Küche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32148215" name="dcb51570-ed35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2683856" name="dcb51570-ed35-11f0-a021-35a17ea9e945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4783431" name="efb85510-ed35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9460340" name="efb85510-ed35-11f0-a021-35a17ea9e945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Ofen </w:t>
            </w:r>
          </w:p>
        </w:tc>
        <w:tc>
          <w:p>
            <w:pPr>
              <w:spacing w:before="0" w:after="0" w:line="240" w:lineRule="auto"/>
            </w:pPr>
            <w:r>
              <w:t>Ofen </w:t>
            </w:r>
          </w:p>
        </w:tc>
        <w:tc>
          <w:p>
            <w:pPr>
              <w:spacing w:before="0" w:after="0" w:line="240" w:lineRule="auto"/>
            </w:pPr>
            <w:r>
              <w:t>Asbestschnüre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24337082" name="5c653980-ed36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928161" name="5c653980-ed36-11f0-a021-35a17ea9e945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89629431" name="7c767400-ed36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2893688" name="7c767400-ed36-11f0-a021-35a17ea9e945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49836802" name="8a58fcf0-ed36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2342701" name="8a58fcf0-ed36-11f0-a021-35a17ea9e945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62112453" name="4fc65eb0-ed37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3028547" name="4fc65eb0-ed37-11f0-a021-35a17ea9e945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6848994" name="6163ccc0-ed37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2059668" name="6163ccc0-ed37-11f0-a021-35a17ea9e945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9117895" name="771822a0-ed37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6096665" name="771822a0-ed37-11f0-a021-35a17ea9e945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04169808" name="e3993c20-ed37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5423906" name="e3993c20-ed37-11f0-a021-35a17ea9e945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3319103" name="f34b2de0-ed37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0156214" name="f34b2de0-ed37-11f0-a021-35a17ea9e945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92828161" name="028f1b90-ed38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4060043" name="028f1b90-ed38-11f0-a021-35a17ea9e94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31534160" name="ca3f6870-ed38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8096915" name="ca3f6870-ed38-11f0-a021-35a17ea9e945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04328816" name="f8f8c5d0-ed38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7774403" name="f8f8c5d0-ed38-11f0-a021-35a17ea9e945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26554318" name="0a8d3330-ed39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1863511" name="0a8d3330-ed39-11f0-a021-35a17ea9e945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9861118" name="32e945c0-ed3a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3544828" name="32e945c0-ed3a-11f0-a021-35a17ea9e945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67522094" name="459d05d0-ed3a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4631517" name="459d05d0-ed3a-11f0-a021-35a17ea9e945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Scheune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09059124" name="c4d9f5b0-ed3a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3877949" name="c4d9f5b0-ed3a-11f0-a021-35a17ea9e945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Scheune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Holz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01647260" name="79458290-ed3a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8522334" name="79458290-ed3a-11f0-a021-35a17ea9e945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Fassde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53151012" name="05e7b510-ed3b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0068892" name="05e7b510-ed3b-11f0-a021-35a17ea9e945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Carport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3012780" name="46b9cb00-ed3b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2446907" name="46b9cb00-ed3b-11f0-a021-35a17ea9e945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9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Schmittengässli 4, 5604 Hendschiken</w:t>
          </w:r>
        </w:p>
        <w:p>
          <w:pPr>
            <w:spacing w:before="0" w:after="0"/>
          </w:pPr>
          <w:r>
            <w:t>662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footer.xml" Type="http://schemas.openxmlformats.org/officeDocument/2006/relationships/footer" Id="rId29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